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设备台账</w:t>
      </w:r>
    </w:p>
    <w:p>
      <w:r>
        <w:t>记录编号：FM-073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设备名称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规格型号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设备编号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使用部门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启用日期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状态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表单编号：FM-073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